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Werkstatt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 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4108150" name="5e859ed0-e224-11ef-8986-399b5891f8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9888214" name="5e859ed0-e224-11ef-8986-399b5891f8e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64279558" name="618f8370-e224-11ef-825f-6dfe2cf92d5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4296117" name="618f8370-e224-11ef-825f-6dfe2cf92d5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Lufzschutzkeller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5949293" name="807c1410-e224-11ef-aeee-0158b4c9cc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7961550" name="807c1410-e224-11ef-aeee-0158b4c9ccb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3603398" name="8368d3c0-e224-11ef-8b23-c389f411f35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0728570" name="8368d3c0-e224-11ef-8b23-c389f411f35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Reduit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2217263" name="ca5a99d0-e224-11ef-911f-dd6736a51bc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385925" name="ca5a99d0-e224-11ef-911f-dd6736a51bc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70983225" name="cd400680-e224-11ef-b36c-075b9473da4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6302923" name="cd400680-e224-11ef-b36c-075b9473da4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Mühletobelstrasse 4, 8135 Langnau am Albis</w:t>
          </w:r>
        </w:p>
        <w:p>
          <w:pPr>
            <w:spacing w:before="0" w:after="0"/>
          </w:pPr>
          <w:r>
            <w:t>148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